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56"/>
        </w:rPr>
        <w:t>NO WALLS.</w:t>
      </w:r>
    </w:p>
    <w:p>
      <w:pPr>
        <w:jc w:val="center"/>
      </w:pPr>
      <w:r>
        <w:rPr>
          <w:b/>
          <w:sz w:val="22"/>
        </w:rPr>
        <w:t>COMPLETE YOUTH NIGHT LEADER GUIDE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shd w:fill="F46F4A"/>
          </w:tcPr>
          <w:p>
            <w:r>
              <w:rPr>
                <w:b/>
                <w:sz w:val="26"/>
              </w:rPr>
              <w:t>NO WALLS. NO COMPROMISE. JUST JESUS.</w:t>
            </w:r>
          </w:p>
        </w:tc>
      </w:tr>
    </w:tbl>
    <w:p/>
    <w:p>
      <w:pPr>
        <w:pStyle w:val="Heading1"/>
      </w:pPr>
      <w:r>
        <w:t>What Is In This Kit</w:t>
      </w:r>
    </w:p>
    <w:p>
      <w:pPr>
        <w:pStyle w:val="ListBullet"/>
      </w:pPr>
      <w:r>
        <w:t>Original sermon - unchanged</w:t>
      </w:r>
    </w:p>
    <w:p>
      <w:pPr>
        <w:pStyle w:val="ListBullet"/>
      </w:pPr>
      <w:r>
        <w:t>Full youth pastor teaching script</w:t>
      </w:r>
    </w:p>
    <w:p>
      <w:pPr>
        <w:pStyle w:val="ListBullet"/>
      </w:pPr>
      <w:r>
        <w:t>Protect Your Wall messy game guide</w:t>
      </w:r>
    </w:p>
    <w:p>
      <w:pPr>
        <w:pStyle w:val="ListBullet"/>
      </w:pPr>
      <w:r>
        <w:t>Small-group leader guide</w:t>
      </w:r>
    </w:p>
    <w:p>
      <w:pPr>
        <w:pStyle w:val="ListBullet"/>
      </w:pPr>
      <w:r>
        <w:t>Student response sheet</w:t>
      </w:r>
    </w:p>
    <w:p>
      <w:pPr>
        <w:pStyle w:val="ListBullet"/>
      </w:pPr>
      <w:r>
        <w:t>7-day student devotional</w:t>
      </w:r>
    </w:p>
    <w:p>
      <w:pPr>
        <w:pStyle w:val="ListBullet"/>
      </w:pPr>
      <w:r>
        <w:t>Parent communication pack</w:t>
      </w:r>
    </w:p>
    <w:p>
      <w:pPr>
        <w:pStyle w:val="ListBullet"/>
      </w:pPr>
      <w:r>
        <w:t>Social media copy + four square graphics</w:t>
      </w:r>
    </w:p>
    <w:p>
      <w:pPr>
        <w:pStyle w:val="ListBullet"/>
      </w:pPr>
      <w:r>
        <w:t>Resource Edition PowerPoint</w:t>
      </w:r>
    </w:p>
    <w:p>
      <w:pPr>
        <w:pStyle w:val="Heading1"/>
      </w:pPr>
      <w:r>
        <w:t>Suggested Night Flow</w:t>
      </w:r>
    </w:p>
    <w:p>
      <w:r>
        <w:t>0:00-0:15  |  Protect Your Wall game</w:t>
      </w:r>
    </w:p>
    <w:p>
      <w:r>
        <w:t>0:15-0:20  |  Gather / game transition</w:t>
      </w:r>
    </w:p>
    <w:p>
      <w:r>
        <w:t>0:20-0:50  |  NO WALLS message</w:t>
      </w:r>
    </w:p>
    <w:p>
      <w:r>
        <w:t>0:50-1:00  |  Student response / prayer</w:t>
      </w:r>
    </w:p>
    <w:p>
      <w:r>
        <w:t>1:00-1:15  |  Small groups</w:t>
      </w:r>
    </w:p>
    <w:p>
      <w:r>
        <w:t>Send home  |  7-day devotional</w:t>
      </w:r>
    </w:p>
    <w:p>
      <w:pPr>
        <w:pStyle w:val="Heading1"/>
      </w:pPr>
      <w:r>
        <w:t>Core Scriptures</w:t>
      </w:r>
    </w:p>
    <w:p>
      <w:r>
        <w:t>Matthew 22:37-39 • Galatians 2:11-18 • Acts 10:28 • Galatians 1:6-10 • Ephesians 2:14-16 • Galatians 3:28-29 • 1 Corinthians 13</w:t>
      </w:r>
    </w:p>
    <w:p>
      <w:pPr>
        <w:pStyle w:val="Heading1"/>
      </w:pPr>
      <w:r>
        <w:t>Core Lines</w:t>
      </w:r>
    </w:p>
    <w:p>
      <w:pPr>
        <w:pStyle w:val="ListBullet"/>
      </w:pPr>
      <w:r>
        <w:t>LOVING GOD MEANS LOVING PEOPLE.</w:t>
      </w:r>
    </w:p>
    <w:p>
      <w:pPr>
        <w:pStyle w:val="ListBullet"/>
      </w:pPr>
      <w:r>
        <w:t>PETER KNEW BETTER... HE STILL MESSED UP.</w:t>
      </w:r>
    </w:p>
    <w:p>
      <w:pPr>
        <w:pStyle w:val="ListBullet"/>
      </w:pPr>
      <w:r>
        <w:t>THE TRUE &amp; ONLY GOSPEL IS JESUS + NOTHING.</w:t>
      </w:r>
    </w:p>
    <w:p>
      <w:pPr>
        <w:pStyle w:val="ListBullet"/>
      </w:pPr>
      <w:r>
        <w:t>JESUS TORE DOWN WALLS.</w:t>
      </w:r>
    </w:p>
    <w:p>
      <w:pPr>
        <w:pStyle w:val="ListBullet"/>
      </w:pPr>
      <w:r>
        <w:t>DON'T REBUILD WHAT JESUS DESTROYED.</w:t>
      </w:r>
    </w:p>
    <w:p>
      <w:pPr>
        <w:pStyle w:val="ListBullet"/>
      </w:pPr>
      <w:r>
        <w:t>NO WALLS. NO COMPROMISE. JUST JESUS.</w:t>
      </w:r>
    </w:p>
    <w:sectPr w:rsidR="00FC693F" w:rsidRPr="0006063C" w:rsidSect="00034616">
      <w:pgSz w:w="12240" w:h="15840"/>
      <w:pgMar w:top="936" w:right="936" w:bottom="936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