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56"/>
        </w:rPr>
        <w:t>NO WALLS.</w:t>
      </w:r>
    </w:p>
    <w:p>
      <w:pPr>
        <w:jc w:val="center"/>
      </w:pPr>
      <w:r>
        <w:rPr>
          <w:b/>
          <w:sz w:val="22"/>
        </w:rPr>
        <w:t>SOCIAL MEDIA KIT</w:t>
      </w:r>
    </w:p>
    <w:p>
      <w:pPr>
        <w:pStyle w:val="Heading1"/>
      </w:pPr>
      <w:r>
        <w:t>TEASER</w:t>
      </w:r>
    </w:p>
    <w:p>
      <w:r>
        <w:t>What if the walls we protect are the very walls Jesus came to tear down?</w:t>
        <w:br/>
        <w:br/>
        <w:t>NO WALLS. This week at youth.</w:t>
        <w:br/>
        <w:br/>
        <w:t>Galatians 2:11-18</w:t>
      </w:r>
    </w:p>
    <w:p>
      <w:pPr>
        <w:pStyle w:val="Heading1"/>
      </w:pPr>
      <w:r>
        <w:t>EVENT POST</w:t>
      </w:r>
    </w:p>
    <w:p>
      <w:r>
        <w:t>NO WALLS.</w:t>
        <w:br/>
        <w:t>NO COMPROMISE.</w:t>
        <w:br/>
        <w:t>JUST JESUS.</w:t>
        <w:br/>
        <w:br/>
        <w:t>This week we're talking about cliques, people-pleasing, exclusion, truth, love, and what it looks like when our lives actually line up with the Gospel.</w:t>
        <w:br/>
        <w:br/>
        <w:t>Come ready to get messy.</w:t>
      </w:r>
    </w:p>
    <w:p>
      <w:pPr>
        <w:pStyle w:val="Heading1"/>
      </w:pPr>
      <w:r>
        <w:t>GAME TEASER</w:t>
      </w:r>
    </w:p>
    <w:p>
      <w:r>
        <w:t>BUILD YOUR WALL.</w:t>
        <w:br/>
        <w:t>PROTECT YOUR WALL.</w:t>
        <w:br/>
        <w:t>DESTROY THEIRS.</w:t>
        <w:br/>
        <w:br/>
        <w:t>Then we're going to talk about why Jesus calls us to live differently.</w:t>
        <w:br/>
        <w:br/>
        <w:t>Wear clothes that can get messy.</w:t>
      </w:r>
    </w:p>
    <w:p>
      <w:pPr>
        <w:pStyle w:val="Heading1"/>
      </w:pPr>
      <w:r>
        <w:t>QUOTE POST</w:t>
      </w:r>
    </w:p>
    <w:p>
      <w:r>
        <w:t>WHEN WE REBUILD WALLS WITH CLIQUES, GOSSIP, OR EXCLUSION, WE WORK AGAINST JESUS.</w:t>
      </w:r>
    </w:p>
    <w:p>
      <w:pPr>
        <w:pStyle w:val="Heading1"/>
      </w:pPr>
      <w:r>
        <w:t>QUOTE POST</w:t>
      </w:r>
    </w:p>
    <w:p>
      <w:r>
        <w:t>THE TRUE &amp; ONLY GOSPEL IS JESUS + NOTHING.</w:t>
      </w:r>
    </w:p>
    <w:p>
      <w:pPr>
        <w:pStyle w:val="Heading1"/>
      </w:pPr>
      <w:r>
        <w:t>AFTER NIGHT</w:t>
      </w:r>
    </w:p>
    <w:p>
      <w:r>
        <w:t>The question wasn't: Who else needs to change?</w:t>
        <w:br/>
        <w:br/>
        <w:t>The question was: WHAT WALL AM I REBUILDING?</w:t>
        <w:br/>
        <w:br/>
        <w:t>No walls. No compromise. Just Jesus.</w:t>
      </w:r>
    </w:p>
    <w:p>
      <w:pPr>
        <w:pStyle w:val="Heading1"/>
      </w:pPr>
      <w:r>
        <w:t>PARENT-FACING POST</w:t>
      </w:r>
    </w:p>
    <w:p>
      <w:r>
        <w:t>Tonight students learned from Galatians 2 about people-pleasing, exclusion, and Gospel-centered belonging. Ask them: 'What wall did Jesus challenge you to stop rebuilding?'</w:t>
      </w:r>
    </w:p>
    <w:p>
      <w:pPr>
        <w:pStyle w:val="Heading1"/>
      </w:pPr>
      <w:r>
        <w:t>Suggested Hashtags</w:t>
      </w:r>
    </w:p>
    <w:p>
      <w:r>
        <w:t>#NoWalls #GenRegen #YouthMinistry #LoveGodLovePeople #JustJesus</w:t>
      </w:r>
    </w:p>
    <w:sectPr w:rsidR="00FC693F" w:rsidRPr="0006063C" w:rsidSect="00034616">
      <w:pgSz w:w="12240" w:h="15840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