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56"/>
        </w:rPr>
        <w:t>NO WALLS.</w:t>
      </w:r>
    </w:p>
    <w:p>
      <w:pPr>
        <w:jc w:val="center"/>
      </w:pPr>
      <w:r>
        <w:rPr>
          <w:b/>
          <w:sz w:val="22"/>
        </w:rPr>
        <w:t>PARENT COMMUNICATION PACK</w:t>
      </w:r>
    </w:p>
    <w:p>
      <w:pPr>
        <w:pStyle w:val="Heading1"/>
      </w:pPr>
      <w:r>
        <w:t>Before Youth Night - Email / Parent App</w:t>
      </w:r>
    </w:p>
    <w:p>
      <w:r>
        <w:t>Subject: This week at youth: NO WALLS.</w:t>
        <w:br/>
        <w:br/>
        <w:t>This week our students are learning from Galatians 2:11-18 about Peter, people-pleasing, exclusion, and what happens when our behavior does not line up with the Gospel. Our big idea is simple: Jesus tore down walls, so we do not want to rebuild them through cliques, gossip, labels, fear, or exclusion.</w:t>
        <w:br/>
        <w:br/>
        <w:t>We will begin with a messy team game called Protect Your Wall using cardboard boxes and washable items such as ketchup and mustard. Please send your student in clothes and shoes that can get messy. We will avoid unsafe/irritating products and will actively supervise the game.</w:t>
        <w:br/>
        <w:br/>
        <w:t>The message will also emphasize that Christian love does not mean compromising truth. Our closing phrase is: NO WALLS. NO COMPROMISE. JUST JESUS.</w:t>
        <w:br/>
        <w:br/>
        <w:t>Main Scriptures: Matthew 22:37-39; Galatians 2:11-18; Ephesians 2:14-16; 1 Corinthians 13.</w:t>
      </w:r>
    </w:p>
    <w:p>
      <w:pPr>
        <w:pStyle w:val="Heading1"/>
      </w:pPr>
      <w:r>
        <w:t>After Youth Night - Follow-Up</w:t>
      </w:r>
    </w:p>
    <w:p>
      <w:r>
        <w:t>Tonight we challenged students to ask one personal question: What wall am I rebuilding?</w:t>
        <w:br/>
        <w:br/>
        <w:t>We talked about the ways walls can show up through cliques, gossip, fear of people's opinions, labels, bitterness, and exclusion. Students were encouraged to choose one concrete action this week that makes their life line up more closely with the Gospel.</w:t>
        <w:br/>
        <w:br/>
        <w:t>A good conversation starter at home:</w:t>
        <w:br/>
        <w:t>- When do you feel the most pressure to act differently around certain people?</w:t>
        <w:br/>
        <w:t>- What makes someone feel included without compromising what you believe?</w:t>
        <w:br/>
        <w:t>- What is one wall our family can help tear down this week?</w:t>
        <w:br/>
        <w:br/>
        <w:t>Students also received a 7-day NO WALLS devotional to continue the conversation.</w:t>
      </w:r>
    </w:p>
    <w:p>
      <w:pPr>
        <w:pStyle w:val="Heading1"/>
      </w:pPr>
      <w:r>
        <w:t>Short Text Version</w:t>
      </w:r>
    </w:p>
    <w:p>
      <w:r>
        <w:t>Youth tonight is NO WALLS from Galatians 2. We are talking about cliques, people-pleasing, Gospel-centered belonging, truth + love, and refusing to rebuild what Jesus tore down. We are also playing a messy box-wall game, so please send clothes/shoes that can get dirty. NO WALLS. NO COMPROMISE. JUST JESUS.</w:t>
      </w:r>
    </w:p>
    <w:sectPr w:rsidR="00FC693F" w:rsidRPr="0006063C" w:rsidSect="00034616">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