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56"/>
        </w:rPr>
        <w:t>7 DAYS. NO WALLS.</w:t>
      </w:r>
    </w:p>
    <w:p>
      <w:pPr>
        <w:jc w:val="center"/>
      </w:pPr>
      <w:r>
        <w:rPr>
          <w:b/>
          <w:sz w:val="22"/>
        </w:rPr>
        <w:t>A STUDENT DEVOTIONAL</w:t>
      </w:r>
    </w:p>
    <w:p>
      <w:pPr>
        <w:pStyle w:val="Heading1"/>
      </w:pPr>
      <w:r>
        <w:t>DAY 1 - NOTICE</w:t>
      </w:r>
    </w:p>
    <w:p>
      <w:r>
        <w:t>Matthew 22:37-39</w:t>
      </w:r>
    </w:p>
    <w:p>
      <w:r>
        <w:t>TRUTH: Jesus connects loving God with loving people.</w:t>
      </w:r>
    </w:p>
    <w:p>
      <w:r>
        <w:t>REFLECT: Who do I usually overlook?</w:t>
      </w:r>
    </w:p>
    <w:p>
      <w:r>
        <w:t>PRAY: Jesus, open my eyes to people I normally do not notice.</w:t>
      </w:r>
    </w:p>
    <w:p>
      <w:r>
        <w:t>DO IT: Notice one person today who usually stands outside your normal circle.</w:t>
      </w:r>
    </w:p>
    <w:p>
      <w:pPr>
        <w:pStyle w:val="Heading1"/>
      </w:pPr>
      <w:r>
        <w:t>DAY 2 - FEAR OF PEOPLE</w:t>
      </w:r>
    </w:p>
    <w:p>
      <w:r>
        <w:t>Galatians 2:11-13</w:t>
      </w:r>
    </w:p>
    <w:p>
      <w:r>
        <w:t>TRUTH: Peter knew the truth, but fear of people's opinions changed his behavior.</w:t>
      </w:r>
    </w:p>
    <w:p>
      <w:r>
        <w:t>REFLECT: Whose opinion most changes the way I act?</w:t>
      </w:r>
    </w:p>
    <w:p>
      <w:r>
        <w:t>PRAY: Jesus, make me more concerned with pleasing You than impressing people.</w:t>
      </w:r>
    </w:p>
    <w:p>
      <w:r>
        <w:t>DO IT: Treat someone the same whether your friends are watching or not.</w:t>
      </w:r>
    </w:p>
    <w:p>
      <w:pPr>
        <w:pStyle w:val="Heading1"/>
      </w:pPr>
      <w:r>
        <w:t>DAY 3 - JESUS + NOTHING</w:t>
      </w:r>
    </w:p>
    <w:p>
      <w:r>
        <w:t>Galatians 2:15-16</w:t>
      </w:r>
    </w:p>
    <w:p>
      <w:r>
        <w:t>TRUTH: We are made right with God through faith in Jesus, not by proving we belong.</w:t>
      </w:r>
    </w:p>
    <w:p>
      <w:r>
        <w:t>REFLECT: What extra requirement am I tempted to put on people before I accept them?</w:t>
      </w:r>
    </w:p>
    <w:p>
      <w:r>
        <w:t>PRAY: Jesus, keep me from adding my rules to Your Gospel.</w:t>
      </w:r>
    </w:p>
    <w:p>
      <w:r>
        <w:t>DO IT: Welcome someone without making them prove themselves first.</w:t>
      </w:r>
    </w:p>
    <w:p>
      <w:pPr>
        <w:pStyle w:val="Heading1"/>
      </w:pPr>
      <w:r>
        <w:t>DAY 4 - THE WALL</w:t>
      </w:r>
    </w:p>
    <w:p>
      <w:r>
        <w:t>Ephesians 2:14-16</w:t>
      </w:r>
    </w:p>
    <w:p>
      <w:r>
        <w:t>TRUTH: Jesus is our peace. Through the cross He destroyed the dividing wall of hostility.</w:t>
      </w:r>
    </w:p>
    <w:p>
      <w:r>
        <w:t>REFLECT: What wall do I keep rebuilding?</w:t>
      </w:r>
    </w:p>
    <w:p>
      <w:r>
        <w:t>PRAY: Jesus, tear down pride, fear, bitterness, and exclusion in me.</w:t>
      </w:r>
    </w:p>
    <w:p>
      <w:r>
        <w:t>DO IT: Cross one social boundary today: sit, talk, invite, or include.</w:t>
      </w:r>
    </w:p>
    <w:p>
      <w:pPr>
        <w:pStyle w:val="Heading1"/>
      </w:pPr>
      <w:r>
        <w:t>DAY 5 - GOSSIP</w:t>
      </w:r>
    </w:p>
    <w:p>
      <w:r>
        <w:t>Galatians 2:14</w:t>
      </w:r>
    </w:p>
    <w:p>
      <w:r>
        <w:t>TRUTH: Paul cared whether behavior lined up with the truth of the Gospel. Our words should too.</w:t>
      </w:r>
    </w:p>
    <w:p>
      <w:r>
        <w:t>REFLECT: Does the way I talk about people match the Gospel I say I believe?</w:t>
      </w:r>
    </w:p>
    <w:p>
      <w:r>
        <w:t>PRAY: Jesus, make my words truthful, gracious, and clean.</w:t>
      </w:r>
    </w:p>
    <w:p>
      <w:r>
        <w:t>DO IT: Refuse one gossip conversation. Change the subject or speak something gracious.</w:t>
      </w:r>
    </w:p>
    <w:p>
      <w:pPr>
        <w:pStyle w:val="Heading1"/>
      </w:pPr>
      <w:r>
        <w:t>DAY 6 - LOVE + TRUTH</w:t>
      </w:r>
    </w:p>
    <w:p>
      <w:r>
        <w:t>1 Corinthians 13:4-7</w:t>
      </w:r>
    </w:p>
    <w:p>
      <w:r>
        <w:t>TRUTH: Biblical love is patient and kind, and it rejoices with truth. Love and truth belong together.</w:t>
      </w:r>
    </w:p>
    <w:p>
      <w:r>
        <w:t>REFLECT: Where am I tempted toward cruelty? Where am I tempted toward compromise?</w:t>
      </w:r>
    </w:p>
    <w:p>
      <w:r>
        <w:t>PRAY: Jesus, teach me to hold truth and love together.</w:t>
      </w:r>
    </w:p>
    <w:p>
      <w:r>
        <w:t>DO IT: Tell the truth today in a way that protects another person's dignity.</w:t>
      </w:r>
    </w:p>
    <w:p>
      <w:pPr>
        <w:pStyle w:val="Heading1"/>
      </w:pPr>
      <w:r>
        <w:t>DAY 7 - DO NOT REBUILD</w:t>
      </w:r>
    </w:p>
    <w:p>
      <w:r>
        <w:t>Galatians 2:18</w:t>
      </w:r>
    </w:p>
    <w:p>
      <w:r>
        <w:t>TRUTH: Jesus has torn down what separated us. Following Him means refusing to rebuild it.</w:t>
      </w:r>
    </w:p>
    <w:p>
      <w:r>
        <w:t>REFLECT: What is one wall I want to leave down for good?</w:t>
      </w:r>
    </w:p>
    <w:p>
      <w:r>
        <w:t>PRAY: Jesus, make my life look like Your Gospel.</w:t>
      </w:r>
    </w:p>
    <w:p>
      <w:r>
        <w:t>DO IT: Take one concrete repair step: apologize, forgive, invite, include, or make peace.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F46F4A"/>
          </w:tcPr>
          <w:p>
            <w:r>
              <w:rPr>
                <w:b/>
                <w:sz w:val="26"/>
              </w:rPr>
              <w:t>NO WALLS. NO COMPROMISE. JUST JESUS.</w:t>
            </w:r>
          </w:p>
        </w:tc>
      </w:tr>
    </w:tbl>
    <w:p/>
    <w:sectPr w:rsidR="00FC693F" w:rsidRPr="0006063C" w:rsidSect="00034616">
      <w:pgSz w:w="12240" w:h="15840"/>
      <w:pgMar w:top="936" w:right="936" w:bottom="936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